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03:22 МСК · База обновлена: 27.08.2026, 21:54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16 лет обратилась к врачу-косметологу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расширенные, загрязненные поры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3 лет пациента беспокоили пустулезные высыпания на лице, обращался к дерматологу по месту жительства. После проведенного лечения высыпания разрешились. Рекомендована консультация врача-косметолога.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не отягощен</w:t>
      </w:r>
    </w:p>
    <w:p>
      <w:pPr>
        <w:spacing w:after="58"/>
      </w:pPr>
      <w:r>
        <w:rPr>
          <w:b w:val="0"/>
          <w:i w:val="0"/>
        </w:rPr>
        <w:t>Наследственность: угревая болезнь у отца</w:t>
      </w:r>
    </w:p>
    <w:p>
      <w:pPr>
        <w:spacing w:after="58"/>
      </w:pPr>
      <w:r>
        <w:rPr>
          <w:b w:val="0"/>
          <w:i w:val="0"/>
        </w:rPr>
        <w:t>Перенесенные заболевания: ветряная оспа, ОРВИ.</w:t>
      </w:r>
    </w:p>
    <w:p>
      <w:pPr>
        <w:spacing w:after="58"/>
      </w:pPr>
      <w:r>
        <w:rPr>
          <w:b w:val="0"/>
          <w:i w:val="0"/>
        </w:rPr>
        <w:t>Оперативные вмешательства: отрицает</w:t>
      </w:r>
    </w:p>
    <w:p>
      <w:pPr>
        <w:spacing w:after="58"/>
      </w:pPr>
      <w:r>
        <w:rPr>
          <w:b w:val="0"/>
          <w:i w:val="0"/>
        </w:rPr>
        <w:t>Вредные привычки: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обычной окраски. На Т-зоне расширенные устья сальных желез, единичные открытые и закрытые комедоны, единичные атрофические рубчики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обследования, необходимым для подтверждения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себометрия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кожи и мягких тканей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визуальный осмотр</w:t>
      </w:r>
    </w:p>
    <w:p>
      <w:pPr>
        <w:spacing w:after="58"/>
      </w:pPr>
      <w:r>
        <w:rPr>
          <w:b w:val="0"/>
          <w:i w:val="0"/>
        </w:rPr>
        <w:t>Акне локализуются преимущественно на коже лица, верхних конечностей, верхней части груди и спины и проявляются папулами, пустулами, и узлами, а также открытыми и закрытыми комедонами.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Дерматовенерология. 2015.- М.: Деловой экспресс,2016.- стр.10.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клиническую картину,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Узловатые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Детские угри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Угри шаровидные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Акне</w:t>
      </w:r>
    </w:p>
    <w:p>
      <w:pPr>
        <w:spacing w:after="58"/>
      </w:pPr>
      <w:r>
        <w:rPr>
          <w:b w:val="0"/>
          <w:i w:val="0"/>
        </w:rPr>
        <w:t>Акне– хроническое воспалительное заболевание, проявляющееся открытыми и закрытыми комедонами и воспалительными поражениями кожи в виде папул, пустул, узлов.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Дерматовенерология. 2015.- М.: Деловой экспресс,2016.- стр.9.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Право на заключение договора на оказание медицинских услуг имеет пациент, достигший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3 - 18</w:t>
      </w:r>
    </w:p>
    <w:p>
      <w:pPr>
        <w:spacing w:after="58"/>
      </w:pPr>
      <w:r>
        <w:rPr>
          <w:b w:val="0"/>
          <w:i w:val="0"/>
        </w:rPr>
        <w:t>Гражданин с паспортом остается ребенком до достижения возраста 17 лет и 364 дней. В связи с этим, несмотря на наличие паспорта, до наступления 18 лет ведется карта формы № 112/у, а до наступления возраста 17 лет и 364 дней договор на оказание медицинских услуг подписывает законный представитель несовершеннолетнего.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Право на подписание информированного добровольного согласия на медицинское вмешательство имеет пациент, достигший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4 - 15</w:t>
      </w:r>
    </w:p>
    <w:p>
      <w:pPr>
        <w:spacing w:after="58"/>
      </w:pPr>
      <w:r>
        <w:rPr>
          <w:b w:val="0"/>
          <w:i w:val="0"/>
        </w:rPr>
        <w:t>Несовершеннолетние в возрасте старше 15 лет имеют право на информированное добровольное согласие на медицинское вмешательство или на отказ от него.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Федеральный закон от 21 ноября 2011 г. N 323-ФЗ "Об основах охраны здоровья граждан в Российской Федерации" (ред. 25.12.23)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при наличии противопоказаний</w:t>
      </w:r>
    </w:p>
    <w:p>
      <w:pPr>
        <w:spacing w:after="58"/>
      </w:pPr>
      <w:r>
        <w:rPr>
          <w:b w:val="0"/>
          <w:i w:val="0"/>
        </w:rPr>
        <w:t>Отказ от оформления договора, наряду с медицинскими противопоказаниями, является единственным основанием в отказе от предоставления услуг пациенту.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нежелании пациента подписывать информированное добровольное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 нежелании пациента подписывать информированное добровольное согласие</w:t>
      </w:r>
    </w:p>
    <w:p>
      <w:pPr>
        <w:spacing w:after="58"/>
      </w:pPr>
      <w:r>
        <w:rPr>
          <w:b w:val="0"/>
          <w:i w:val="0"/>
        </w:rPr>
        <w:t>Подписание информированного согласия пациента является необходимым предварительным условием проведения любого медицинского вмешательства.</w:t>
      </w:r>
    </w:p>
    <w:p>
      <w:pPr>
        <w:spacing w:after="58"/>
      </w:pPr>
      <w:r>
        <w:rPr>
          <w:b w:val="0"/>
          <w:i w:val="0"/>
        </w:rPr>
        <w:t>Ст.2 Закона № 323 - ФЗ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Федеральный закон от 21 ноября 2011 г. N 323-ФЗ "Об основах охраны здоровья граждан в Российской Федерации" (ред. 25.12.23)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Механическая чистка показана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конглобатных угрях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пустулезных высыпаний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комедональной форме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розовых угрях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комедональной форме акне</w:t>
      </w:r>
    </w:p>
    <w:p>
      <w:pPr>
        <w:spacing w:after="58"/>
      </w:pPr>
      <w:r>
        <w:rPr>
          <w:b w:val="0"/>
          <w:i w:val="0"/>
        </w:rPr>
        <w:t>Механическая чистка показана при угревой сыпи, наличии комедонов и закупорке пор. При наличии гнойничковых заболеваний, розовых угрей и других дерматозах чистку проводить нельзя.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 102.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чистка ложкой Унны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чистка ложкой Унны</w:t>
      </w:r>
    </w:p>
    <w:p>
      <w:pPr>
        <w:spacing w:after="58"/>
      </w:pPr>
      <w:r>
        <w:rPr>
          <w:b w:val="0"/>
          <w:i w:val="0"/>
        </w:rPr>
        <w:t>Для механической чистки используют ложку Унны и специальные угревыдавливатели.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пилинг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ультразвуковой пилинг</w:t>
      </w:r>
    </w:p>
    <w:p>
      <w:pPr>
        <w:spacing w:after="58"/>
      </w:pPr>
      <w:r>
        <w:rPr>
          <w:b w:val="0"/>
          <w:i w:val="0"/>
        </w:rPr>
        <w:t>Ультразвук – упругие механические колебания плотной физической среды с частотой больше 20кГц. Ультразвуковой пилинг – это способ глубокой чистки кожи.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стр.149,153.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Последовательность этапов чистки ложкой Унны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комедоновугревыдавливателем, обработку кожи антисептиком, скоблящие движения ложкой Унны , вапоризацию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скоблящие движения ложкой Унны, обработку кожи антисептиком, вапоризацию, удаление комедоновугревыдавливателем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вапоризацию, скоблящие движения ложкой Унны, удаление комедонов угревыдавливателем, обработку кожи антисептиком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обработку кожи антисептиком, вапоризацию, удаление комедонов угревыдавливателем, скоблящие движения ложкой Унны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вапоризацию, скоблящие движения ложкой Унны, удаление комедонов угревыдавливателем, обработку кожи антисептиком</w:t>
      </w:r>
    </w:p>
    <w:p>
      <w:pPr>
        <w:spacing w:after="58"/>
      </w:pPr>
      <w:r>
        <w:rPr>
          <w:b w:val="0"/>
          <w:i w:val="0"/>
        </w:rPr>
        <w:t>Механическая чистка проводится после распаривания кожи. Поглаживающими движениями ложкой Унны снимают налет кожного сала и роговые чешуйки. При наличии комедонов отверстие угревыдавливателя устанавливают над комедоном, надавливают и содержимое фолликула выходит из воронки. После процедуры кожу протирают антисептическим средством.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После проведения механической чистки показана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маска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питательная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парафиновая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поросуживающая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увлажняющая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поросуживающая</w:t>
      </w:r>
    </w:p>
    <w:p>
      <w:pPr>
        <w:spacing w:after="58"/>
      </w:pPr>
      <w:r>
        <w:rPr>
          <w:b w:val="0"/>
          <w:i w:val="0"/>
        </w:rPr>
        <w:t>Поросуживающая или успокаивающая маска является завершающим этапом ухода за кожей лица после механической чистки.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нанесении маски из глины необходимо обходить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декольте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глаз</w:t>
      </w:r>
    </w:p>
    <w:p>
      <w:pPr>
        <w:spacing w:after="58"/>
      </w:pPr>
      <w:r>
        <w:rPr>
          <w:b w:val="0"/>
          <w:i w:val="0"/>
        </w:rPr>
        <w:t>Глиняные маски наносятся шпателем густым слоем по массажным линиям, избегая области вокруг глаз.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стр.106.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57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пигментированные высыпания на коже лица, шеи и открытых участках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высыпания появились 2 года назад после длительного пребывания на солнце и за прошедшее время количество пигментированных пятен увеличивается в весенне-летний период.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анамнезе у пациентки аппендэктомия в 24 года по поводу острого аппендицита.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67 кг, рост 165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 На поверхности кожи множественные пигментные элементы различного размера, от 1 мм до 1 см, гомогенной коричневой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14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14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79 уд в мин, АД 120/75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симптом щипка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 всех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образования кожи спины кожным датчиком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гистологическое исследование</w:t>
      </w:r>
      <w:r>
        <w:br/>
      </w:r>
      <w:r>
        <w:rPr>
          <w:b/>
          <w:i w:val="0"/>
        </w:rPr>
        <w:t>4 - визуальный осмотр всех кожных покровов</w:t>
      </w:r>
    </w:p>
    <w:p>
      <w:pPr>
        <w:spacing w:after="58"/>
      </w:pPr>
      <w:r>
        <w:rPr>
          <w:b w:val="0"/>
          <w:i w:val="0"/>
        </w:rPr>
        <w:t>Для дифференцирования солнечного лентиго с эфелидами, простым лентиго и злокачественных новообразований кожи. Л.Бауманн «Косметическая дерматология». Глава 13 «Пигментация кожи и другие нарушения пигментации» с. 212</w:t>
      </w:r>
    </w:p>
    <w:p>
      <w:pPr>
        <w:spacing w:after="58"/>
      </w:pPr>
      <w:r>
        <w:rPr>
          <w:b w:val="0"/>
          <w:i w:val="0"/>
        </w:rPr>
        <w:t>При первом обращении пациента с жалобами на пигментированные высыпания кожи настоятельно рекомендуется расширить зону осмотра и оценить состояние всех кожных покровов (включая волосистую часть головы и стопы).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связь заболевания с аппендэктомией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появлению высыпаний предшествует длительное пребывание на солнце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заболевания со стрессом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появлению высыпаний предшествует длительное пребывание на солнце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211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Укажите правильный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Меланома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Солнечное (сенильное)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Токсикоаллергический дерматит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Солнечное (сенильное) лентиго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каким диагнозом необходимо проводить дифференциальную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злокачественными новообразованиями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красным плоским лишаем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злокачественными новообразованиями кожи</w:t>
      </w:r>
    </w:p>
    <w:p>
      <w:pPr>
        <w:spacing w:after="58"/>
      </w:pPr>
      <w:r>
        <w:rPr>
          <w:b w:val="0"/>
          <w:i w:val="0"/>
        </w:rPr>
        <w:t>Дифференцировать солнечное лентиго необходимо с эфелидами, простым лентиго и злокачественных новообразований кожи.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212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Рекомендуемые варианты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пилинг с трихлоруксусной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биоревитализация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ботулинотерапия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пилинг с трихлоруксусной кислотой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Дополнительный метод лечения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 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увлажнение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криотерапия с жидким азотом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криотерапия с жидким азотом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(-ми) методом (-ами) лечения солнечного лентиго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фонофорез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системы для импульсной высокоинтенсивной светотерапии (IPL)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системы для импульсной высокоинтенсивной светотерапии (IPL)</w:t>
      </w:r>
    </w:p>
    <w:p>
      <w:pPr>
        <w:spacing w:after="58"/>
      </w:pPr>
      <w:r>
        <w:rPr>
          <w:b w:val="0"/>
          <w:i w:val="0"/>
        </w:rPr>
        <w:t>Вскоре после начала использования данной системы, было установлено, что она позволяет эффективно удалять лентиго и телеангиэктазии.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дерматология», МЕДПРЕСС-информ, М., стр.424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Местные препараты, использующиеся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банеоцин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адапален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2% раствор борной кислоты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адапален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Концентрация адапалена, используемая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1 - 0,1%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Методы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лимфодренажный массаж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солнцезащитные средства SPF не менее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биоревитализация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протирание лица отваром коры дуба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солнцезащитные средства SPF не менее 30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Рекомендации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врача-гастроэнтеролога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с 11:00 до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избегать солнцезащитных средств с SPF 30 и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динамическое наблюдение</w:t>
      </w:r>
    </w:p>
    <w:p>
      <w:pPr>
        <w:spacing w:after="58"/>
      </w:pPr>
      <w:r>
        <w:rPr>
          <w:b w:val="0"/>
          <w:i w:val="0"/>
        </w:rPr>
        <w:t>Есть риск малигнизации высыпаний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малигнизации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солнечные ванны до 11:00 после 15:00, SPF 30 и более,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до 11:00, после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регулярный ТСА пилинг,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 использовать адапален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солнечные ванны до 11:00 после 15:00, SPF 30 и более, ежегодный осмотр дерматолога</w:t>
      </w:r>
    </w:p>
    <w:p>
      <w:pPr>
        <w:spacing w:after="58"/>
      </w:pPr>
      <w:r>
        <w:rPr>
          <w:b w:val="0"/>
          <w:i w:val="0"/>
        </w:rPr>
        <w:t>Профилактика малигнизаций высыпаний заключается в ограничении инсоляции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N736/" TargetMode="External"/><Relationship Id="rId23" Type="http://schemas.openxmlformats.org/officeDocument/2006/relationships/hyperlink" Target="https://library.mededtech.ru/rest/documents/postN736/#paragraph_h5sk86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N323_25_12_23/" TargetMode="External"/><Relationship Id="rId26" Type="http://schemas.openxmlformats.org/officeDocument/2006/relationships/hyperlink" Target="https://library.mededtech.ru/rest/documents/prikN323_25_12_23/#list_item_s3jgtb" TargetMode="External"/><Relationship Id="rId27" Type="http://schemas.openxmlformats.org/officeDocument/2006/relationships/hyperlink" Target="https://library.mededtech.ru/rest/documents/postN736/#paragraph_6s6n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